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7907782" name="13f5bce0-242f-11f0-8eae-edfa8e115b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5138919" name="13f5bce0-242f-11f0-8eae-edfa8e115bb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2541052" name="188927b0-242f-11f0-be76-9b79f52eb3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1983224" name="188927b0-242f-11f0-be76-9b79f52eb3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8810195" name="2c5f0eb0-2431-11f0-b842-9daf5211af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8722919" name="2c5f0eb0-2431-11f0-b842-9daf5211afb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2599707" name="31eb7f80-2431-11f0-a755-1fb0bd5d8e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3408324" name="31eb7f80-2431-11f0-a755-1fb0bd5d8ef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